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A35C3" w14:textId="77777777" w:rsidR="0026499E" w:rsidRPr="00C22B1C" w:rsidRDefault="00000000" w:rsidP="005720EA">
      <w:pPr>
        <w:pStyle w:val="Titolo2"/>
        <w:jc w:val="center"/>
        <w:rPr>
          <w:rFonts w:ascii="Arial" w:hAnsi="Arial" w:cs="Arial"/>
        </w:rPr>
      </w:pPr>
      <w:r w:rsidRPr="00C22B1C">
        <w:rPr>
          <w:rFonts w:ascii="Arial" w:hAnsi="Arial" w:cs="Arial"/>
        </w:rPr>
        <w:t>DICHIARAZIONE DI DESIGNAZIONE REFERENTE</w:t>
      </w:r>
    </w:p>
    <w:p w14:paraId="2337B565" w14:textId="77777777" w:rsidR="00C22B1C" w:rsidRPr="00C22B1C" w:rsidRDefault="00C22B1C" w:rsidP="00C22B1C">
      <w:pPr>
        <w:ind w:left="5387"/>
        <w:rPr>
          <w:rFonts w:ascii="Arial" w:hAnsi="Arial" w:cs="Arial"/>
        </w:rPr>
      </w:pPr>
      <w:bookmarkStart w:id="0" w:name="_Hlk208137071"/>
    </w:p>
    <w:p w14:paraId="2B36B8E3" w14:textId="77777777" w:rsidR="00C22B1C" w:rsidRPr="00C22B1C" w:rsidRDefault="00C22B1C" w:rsidP="00C22B1C">
      <w:pPr>
        <w:spacing w:after="0"/>
        <w:ind w:left="4678"/>
        <w:rPr>
          <w:rFonts w:ascii="Arial" w:hAnsi="Arial" w:cs="Arial"/>
        </w:rPr>
      </w:pPr>
      <w:bookmarkStart w:id="1" w:name="_Hlk208077079"/>
      <w:r w:rsidRPr="00C22B1C">
        <w:rPr>
          <w:rFonts w:ascii="Arial" w:hAnsi="Arial" w:cs="Arial"/>
        </w:rPr>
        <w:t>Spett.le Agenzia Laore Sardegna</w:t>
      </w:r>
    </w:p>
    <w:p w14:paraId="6D5FA418" w14:textId="77777777" w:rsidR="00C22B1C" w:rsidRPr="00C22B1C" w:rsidRDefault="00C22B1C" w:rsidP="00C22B1C">
      <w:pPr>
        <w:ind w:left="4678"/>
        <w:rPr>
          <w:rFonts w:ascii="Arial" w:hAnsi="Arial" w:cs="Arial"/>
        </w:rPr>
      </w:pPr>
      <w:r w:rsidRPr="00C22B1C">
        <w:rPr>
          <w:rFonts w:ascii="Arial" w:hAnsi="Arial" w:cs="Arial"/>
        </w:rPr>
        <w:t>PEC: protocollo.agenzia.laore@pec.it</w:t>
      </w:r>
    </w:p>
    <w:bookmarkEnd w:id="1"/>
    <w:p w14:paraId="09271F70" w14:textId="77777777" w:rsidR="00C22B1C" w:rsidRPr="00C22B1C" w:rsidRDefault="00C22B1C" w:rsidP="00C22B1C">
      <w:pPr>
        <w:rPr>
          <w:rFonts w:ascii="Arial" w:hAnsi="Arial" w:cs="Arial"/>
        </w:rPr>
      </w:pPr>
    </w:p>
    <w:p w14:paraId="44ED53C1" w14:textId="2D4C174F" w:rsidR="0026499E" w:rsidRPr="00C22B1C" w:rsidRDefault="00C22B1C" w:rsidP="005720EA">
      <w:pPr>
        <w:jc w:val="both"/>
        <w:rPr>
          <w:rFonts w:ascii="Arial" w:hAnsi="Arial" w:cs="Arial"/>
        </w:rPr>
      </w:pPr>
      <w:bookmarkStart w:id="2" w:name="_Hlk208134965"/>
      <w:bookmarkEnd w:id="0"/>
      <w:r w:rsidRPr="00C22B1C">
        <w:rPr>
          <w:rFonts w:ascii="Arial" w:hAnsi="Arial" w:cs="Arial"/>
        </w:rPr>
        <w:t xml:space="preserve">Il sottoscritto ________________________________, in qualità di legale rappresentante </w:t>
      </w:r>
      <w:r w:rsidR="0032135B" w:rsidRPr="0032135B">
        <w:rPr>
          <w:rFonts w:ascii="Arial" w:hAnsi="Arial" w:cs="Arial"/>
        </w:rPr>
        <w:t xml:space="preserve">dell’azienda agricola denominata ____________________, CUAA </w:t>
      </w:r>
      <w:r w:rsidRPr="00C22B1C">
        <w:rPr>
          <w:rFonts w:ascii="Arial" w:hAnsi="Arial" w:cs="Arial"/>
        </w:rPr>
        <w:t xml:space="preserve">________beneficiaria del contributo concesso con </w:t>
      </w:r>
      <w:r w:rsidR="00A874A1">
        <w:rPr>
          <w:rFonts w:ascii="Arial" w:hAnsi="Arial" w:cs="Arial"/>
        </w:rPr>
        <w:t>determinazione</w:t>
      </w:r>
      <w:r w:rsidRPr="00C22B1C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bookmarkEnd w:id="2"/>
      <w:r w:rsidR="00A874A1">
        <w:rPr>
          <w:rFonts w:ascii="Arial" w:hAnsi="Arial" w:cs="Arial"/>
        </w:rPr>
        <w:t xml:space="preserve"> - </w:t>
      </w:r>
      <w:r w:rsidR="00A874A1" w:rsidRPr="00A874A1">
        <w:rPr>
          <w:rFonts w:ascii="Arial" w:hAnsi="Arial" w:cs="Arial"/>
        </w:rPr>
        <w:t>CUP G79I2400182000</w:t>
      </w:r>
      <w:r w:rsidRPr="00C22B1C">
        <w:rPr>
          <w:rFonts w:ascii="Arial" w:hAnsi="Arial" w:cs="Arial"/>
        </w:rPr>
        <w:t>,</w:t>
      </w:r>
    </w:p>
    <w:p w14:paraId="5FB2EBC0" w14:textId="77777777" w:rsidR="0026499E" w:rsidRPr="00C22B1C" w:rsidRDefault="00000000" w:rsidP="005720EA">
      <w:pPr>
        <w:jc w:val="center"/>
        <w:rPr>
          <w:rFonts w:ascii="Arial" w:hAnsi="Arial" w:cs="Arial"/>
          <w:b/>
          <w:bCs/>
        </w:rPr>
      </w:pPr>
      <w:r w:rsidRPr="00C22B1C">
        <w:rPr>
          <w:rFonts w:ascii="Arial" w:hAnsi="Arial" w:cs="Arial"/>
          <w:b/>
          <w:bCs/>
        </w:rPr>
        <w:t>DICHIARA</w:t>
      </w:r>
    </w:p>
    <w:p w14:paraId="6E0B2061" w14:textId="2CC06914" w:rsidR="0026499E" w:rsidRPr="00C22B1C" w:rsidRDefault="00000000" w:rsidP="00E11207">
      <w:pPr>
        <w:spacing w:after="0"/>
        <w:jc w:val="both"/>
        <w:rPr>
          <w:rFonts w:ascii="Arial" w:hAnsi="Arial" w:cs="Arial"/>
        </w:rPr>
      </w:pPr>
      <w:r w:rsidRPr="00C22B1C">
        <w:rPr>
          <w:rFonts w:ascii="Arial" w:hAnsi="Arial" w:cs="Arial"/>
        </w:rPr>
        <w:t xml:space="preserve">di designare </w:t>
      </w:r>
      <w:r w:rsidR="00E11207" w:rsidRPr="00E11207">
        <w:rPr>
          <w:rFonts w:ascii="Arial" w:hAnsi="Arial" w:cs="Arial"/>
          <w:i/>
          <w:iCs/>
        </w:rPr>
        <w:t>(indicare nome e cognome)</w:t>
      </w:r>
      <w:r w:rsidR="00E11207">
        <w:rPr>
          <w:rFonts w:ascii="Arial" w:hAnsi="Arial" w:cs="Arial"/>
        </w:rPr>
        <w:t xml:space="preserve"> </w:t>
      </w:r>
      <w:r w:rsidRPr="00C22B1C">
        <w:rPr>
          <w:rFonts w:ascii="Arial" w:hAnsi="Arial" w:cs="Arial"/>
        </w:rPr>
        <w:t>__________________________________, codice fiscale ____________________, recapito telefonico __________________, indirizzo e-mail _______________________,</w:t>
      </w:r>
      <w:r w:rsidR="005720EA" w:rsidRPr="00C22B1C">
        <w:rPr>
          <w:rFonts w:ascii="Arial" w:hAnsi="Arial" w:cs="Arial"/>
        </w:rPr>
        <w:t xml:space="preserve"> PEC ________________________</w:t>
      </w:r>
    </w:p>
    <w:p w14:paraId="3BE61E34" w14:textId="44FE8695" w:rsidR="0026499E" w:rsidRPr="00C22B1C" w:rsidRDefault="00000000" w:rsidP="00C22B1C">
      <w:pPr>
        <w:jc w:val="both"/>
        <w:rPr>
          <w:rFonts w:ascii="Arial" w:hAnsi="Arial" w:cs="Arial"/>
        </w:rPr>
      </w:pPr>
      <w:r w:rsidRPr="00C22B1C">
        <w:rPr>
          <w:rFonts w:ascii="Arial" w:hAnsi="Arial" w:cs="Arial"/>
        </w:rPr>
        <w:t xml:space="preserve">quale </w:t>
      </w:r>
      <w:r w:rsidR="005720EA" w:rsidRPr="00C22B1C">
        <w:rPr>
          <w:rFonts w:ascii="Arial" w:hAnsi="Arial" w:cs="Arial"/>
        </w:rPr>
        <w:t xml:space="preserve">referente </w:t>
      </w:r>
      <w:r w:rsidRPr="00C22B1C">
        <w:rPr>
          <w:rFonts w:ascii="Arial" w:hAnsi="Arial" w:cs="Arial"/>
        </w:rPr>
        <w:t>incaricato di gestire le comunicazioni e i rapporti operativi con l’Agenzia Laore Sardegna relativamente all’attuazione del</w:t>
      </w:r>
      <w:r w:rsidR="00C22B1C" w:rsidRPr="00C22B1C">
        <w:rPr>
          <w:rFonts w:ascii="Arial" w:hAnsi="Arial" w:cs="Arial"/>
        </w:rPr>
        <w:t xml:space="preserve"> seguente </w:t>
      </w:r>
      <w:r w:rsidRPr="00C22B1C">
        <w:rPr>
          <w:rFonts w:ascii="Arial" w:hAnsi="Arial" w:cs="Arial"/>
        </w:rPr>
        <w:t>intervento</w:t>
      </w:r>
      <w:r w:rsidR="00E11207">
        <w:rPr>
          <w:rFonts w:ascii="Arial" w:hAnsi="Arial" w:cs="Arial"/>
        </w:rPr>
        <w:t>:</w:t>
      </w:r>
    </w:p>
    <w:p w14:paraId="1235BA71" w14:textId="77777777" w:rsidR="00C22B1C" w:rsidRPr="00C22B1C" w:rsidRDefault="00C22B1C" w:rsidP="00C22B1C">
      <w:pPr>
        <w:spacing w:line="240" w:lineRule="auto"/>
        <w:jc w:val="both"/>
        <w:rPr>
          <w:rFonts w:ascii="Arial" w:hAnsi="Arial" w:cs="Arial"/>
        </w:rPr>
      </w:pPr>
      <w:bookmarkStart w:id="3" w:name="_Hlk208137135"/>
      <w:r w:rsidRPr="00C22B1C">
        <w:rPr>
          <w:rFonts w:ascii="Arial" w:hAnsi="Arial" w:cs="Arial"/>
        </w:rPr>
        <w:t>Titolo intervento: ________________________________________________________</w:t>
      </w:r>
    </w:p>
    <w:p w14:paraId="323E3D4B" w14:textId="77777777" w:rsidR="00C22B1C" w:rsidRPr="00C22B1C" w:rsidRDefault="00C22B1C" w:rsidP="00C22B1C">
      <w:pPr>
        <w:spacing w:line="240" w:lineRule="auto"/>
        <w:jc w:val="both"/>
        <w:rPr>
          <w:rFonts w:ascii="Arial" w:hAnsi="Arial" w:cs="Arial"/>
        </w:rPr>
      </w:pPr>
      <w:r w:rsidRPr="00C22B1C">
        <w:rPr>
          <w:rFonts w:ascii="Arial" w:hAnsi="Arial" w:cs="Arial"/>
        </w:rPr>
        <w:t>Luogo di realizzazione dell’intervento: _______________________________________</w:t>
      </w:r>
    </w:p>
    <w:bookmarkEnd w:id="3"/>
    <w:p w14:paraId="06217933" w14:textId="3FCA0A6B" w:rsidR="0026499E" w:rsidRPr="00C22B1C" w:rsidRDefault="00000000" w:rsidP="00C22B1C">
      <w:pPr>
        <w:jc w:val="both"/>
        <w:rPr>
          <w:rFonts w:ascii="Arial" w:hAnsi="Arial" w:cs="Arial"/>
        </w:rPr>
      </w:pPr>
      <w:r w:rsidRPr="00C22B1C">
        <w:rPr>
          <w:rFonts w:ascii="Arial" w:hAnsi="Arial" w:cs="Arial"/>
        </w:rPr>
        <w:t xml:space="preserve">Resta inteso che tutte le comunicazioni ufficiali dell’Agenzia saranno indirizzate al Beneficiario, il quale rimane l’unico responsabile dell’attuazione dell’intervento e dell’osservanza degli obblighi previsti dal Bando. Il referente riceverà le comunicazioni </w:t>
      </w:r>
      <w:r w:rsidR="00C22B1C" w:rsidRPr="00C22B1C">
        <w:rPr>
          <w:rFonts w:ascii="Arial" w:hAnsi="Arial" w:cs="Arial"/>
        </w:rPr>
        <w:t xml:space="preserve">in copia conoscenza ai recapiti sopra indicate </w:t>
      </w:r>
      <w:r w:rsidRPr="00C22B1C">
        <w:rPr>
          <w:rFonts w:ascii="Arial" w:hAnsi="Arial" w:cs="Arial"/>
        </w:rPr>
        <w:t>senza possibilità di sostituirsi al beneficiario nella sottoscrizione di atti formali o documenti.</w:t>
      </w:r>
    </w:p>
    <w:p w14:paraId="24DFD20F" w14:textId="77777777" w:rsidR="00C22B1C" w:rsidRPr="00C22B1C" w:rsidRDefault="00C22B1C" w:rsidP="00C22B1C">
      <w:pPr>
        <w:jc w:val="both"/>
        <w:rPr>
          <w:rFonts w:ascii="Arial" w:hAnsi="Arial" w:cs="Arial"/>
        </w:rPr>
      </w:pPr>
    </w:p>
    <w:p w14:paraId="47F768E5" w14:textId="4C2EB366" w:rsidR="005720EA" w:rsidRPr="00C22B1C" w:rsidRDefault="005720EA" w:rsidP="005720EA">
      <w:pPr>
        <w:rPr>
          <w:rFonts w:ascii="Arial" w:hAnsi="Arial" w:cs="Arial"/>
        </w:rPr>
      </w:pPr>
      <w:bookmarkStart w:id="4" w:name="_Hlk208077405"/>
      <w:r w:rsidRPr="00C22B1C">
        <w:rPr>
          <w:rFonts w:ascii="Arial" w:hAnsi="Arial" w:cs="Arial"/>
        </w:rPr>
        <w:t>Distinti saluti.</w:t>
      </w:r>
    </w:p>
    <w:p w14:paraId="797FE637" w14:textId="77777777" w:rsidR="005720EA" w:rsidRPr="00C22B1C" w:rsidRDefault="005720EA" w:rsidP="005720EA">
      <w:pPr>
        <w:rPr>
          <w:rFonts w:ascii="Arial" w:hAnsi="Arial" w:cs="Arial"/>
        </w:rPr>
      </w:pPr>
      <w:r w:rsidRPr="00C22B1C">
        <w:rPr>
          <w:rFonts w:ascii="Arial" w:hAnsi="Arial" w:cs="Arial"/>
        </w:rPr>
        <w:t>Luogo e Data____________________</w:t>
      </w:r>
    </w:p>
    <w:p w14:paraId="3AAFC1B2" w14:textId="77777777" w:rsidR="005720EA" w:rsidRPr="00C22B1C" w:rsidRDefault="005720EA" w:rsidP="005720EA">
      <w:pPr>
        <w:rPr>
          <w:rFonts w:ascii="Arial" w:hAnsi="Arial" w:cs="Arial"/>
        </w:rPr>
      </w:pPr>
    </w:p>
    <w:p w14:paraId="03A68AEE" w14:textId="77777777" w:rsidR="005720EA" w:rsidRPr="00C22B1C" w:rsidRDefault="005720EA" w:rsidP="005720EA">
      <w:pPr>
        <w:ind w:left="4253"/>
        <w:jc w:val="center"/>
        <w:rPr>
          <w:rFonts w:ascii="Arial" w:hAnsi="Arial" w:cs="Arial"/>
        </w:rPr>
      </w:pPr>
      <w:bookmarkStart w:id="5" w:name="_Hlk208077641"/>
      <w:r w:rsidRPr="00C22B1C">
        <w:rPr>
          <w:rFonts w:ascii="Arial" w:hAnsi="Arial" w:cs="Arial"/>
        </w:rPr>
        <w:t>Il Legale Rappresentante del Beneficiario</w:t>
      </w:r>
    </w:p>
    <w:p w14:paraId="272C87F5" w14:textId="77777777" w:rsidR="005720EA" w:rsidRPr="00C22B1C" w:rsidRDefault="005720EA" w:rsidP="005720EA">
      <w:pPr>
        <w:ind w:left="4253"/>
        <w:jc w:val="center"/>
        <w:rPr>
          <w:rFonts w:ascii="Arial" w:hAnsi="Arial" w:cs="Arial"/>
        </w:rPr>
      </w:pPr>
      <w:r w:rsidRPr="00C22B1C">
        <w:rPr>
          <w:rFonts w:ascii="Arial" w:hAnsi="Arial" w:cs="Arial"/>
        </w:rPr>
        <w:t>(Firma digitale)</w:t>
      </w:r>
      <w:bookmarkEnd w:id="4"/>
      <w:bookmarkEnd w:id="5"/>
    </w:p>
    <w:p w14:paraId="4196B9CE" w14:textId="72687E05" w:rsidR="0026499E" w:rsidRPr="00C22B1C" w:rsidRDefault="0026499E" w:rsidP="005720EA">
      <w:pPr>
        <w:rPr>
          <w:rFonts w:ascii="Arial" w:hAnsi="Arial" w:cs="Arial"/>
        </w:rPr>
      </w:pPr>
    </w:p>
    <w:sectPr w:rsidR="0026499E" w:rsidRPr="00C22B1C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255C" w14:textId="77777777" w:rsidR="00D50832" w:rsidRPr="00C22B1C" w:rsidRDefault="00D50832" w:rsidP="00C22B1C">
      <w:pPr>
        <w:spacing w:after="0" w:line="240" w:lineRule="auto"/>
      </w:pPr>
      <w:r w:rsidRPr="00C22B1C">
        <w:separator/>
      </w:r>
    </w:p>
  </w:endnote>
  <w:endnote w:type="continuationSeparator" w:id="0">
    <w:p w14:paraId="29F9412D" w14:textId="77777777" w:rsidR="00D50832" w:rsidRPr="00C22B1C" w:rsidRDefault="00D50832" w:rsidP="00C22B1C">
      <w:pPr>
        <w:spacing w:after="0" w:line="240" w:lineRule="auto"/>
      </w:pPr>
      <w:r w:rsidRPr="00C22B1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AB343" w14:textId="77777777" w:rsidR="00D50832" w:rsidRPr="00C22B1C" w:rsidRDefault="00D50832" w:rsidP="00C22B1C">
      <w:pPr>
        <w:spacing w:after="0" w:line="240" w:lineRule="auto"/>
      </w:pPr>
      <w:r w:rsidRPr="00C22B1C">
        <w:separator/>
      </w:r>
    </w:p>
  </w:footnote>
  <w:footnote w:type="continuationSeparator" w:id="0">
    <w:p w14:paraId="040B100B" w14:textId="77777777" w:rsidR="00D50832" w:rsidRPr="00C22B1C" w:rsidRDefault="00D50832" w:rsidP="00C22B1C">
      <w:pPr>
        <w:spacing w:after="0" w:line="240" w:lineRule="auto"/>
      </w:pPr>
      <w:r w:rsidRPr="00C22B1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4361" w14:textId="78145F45" w:rsidR="00C22B1C" w:rsidRPr="00C22B1C" w:rsidRDefault="00C22B1C" w:rsidP="00C22B1C">
    <w:pPr>
      <w:pStyle w:val="Intestazione"/>
      <w:jc w:val="right"/>
      <w:rPr>
        <w:rFonts w:ascii="Arial" w:hAnsi="Arial" w:cs="Arial"/>
        <w:sz w:val="20"/>
        <w:szCs w:val="20"/>
      </w:rPr>
    </w:pPr>
    <w:r w:rsidRPr="00C22B1C">
      <w:rPr>
        <w:rFonts w:ascii="Arial" w:hAnsi="Arial" w:cs="Arial"/>
        <w:sz w:val="20"/>
        <w:szCs w:val="20"/>
      </w:rPr>
      <w:t>Allegato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8152176">
    <w:abstractNumId w:val="8"/>
  </w:num>
  <w:num w:numId="2" w16cid:durableId="126096532">
    <w:abstractNumId w:val="6"/>
  </w:num>
  <w:num w:numId="3" w16cid:durableId="1176382554">
    <w:abstractNumId w:val="5"/>
  </w:num>
  <w:num w:numId="4" w16cid:durableId="288366725">
    <w:abstractNumId w:val="4"/>
  </w:num>
  <w:num w:numId="5" w16cid:durableId="1588267875">
    <w:abstractNumId w:val="7"/>
  </w:num>
  <w:num w:numId="6" w16cid:durableId="504589234">
    <w:abstractNumId w:val="3"/>
  </w:num>
  <w:num w:numId="7" w16cid:durableId="391389370">
    <w:abstractNumId w:val="2"/>
  </w:num>
  <w:num w:numId="8" w16cid:durableId="272442498">
    <w:abstractNumId w:val="1"/>
  </w:num>
  <w:num w:numId="9" w16cid:durableId="161701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D7430"/>
    <w:rsid w:val="0026499E"/>
    <w:rsid w:val="0029639D"/>
    <w:rsid w:val="0032135B"/>
    <w:rsid w:val="00326F90"/>
    <w:rsid w:val="005720EA"/>
    <w:rsid w:val="008D47C2"/>
    <w:rsid w:val="00A874A1"/>
    <w:rsid w:val="00AA1D8D"/>
    <w:rsid w:val="00B47730"/>
    <w:rsid w:val="00B640C2"/>
    <w:rsid w:val="00BF7580"/>
    <w:rsid w:val="00C22B1C"/>
    <w:rsid w:val="00CB0664"/>
    <w:rsid w:val="00D50832"/>
    <w:rsid w:val="00E11207"/>
    <w:rsid w:val="00E1320D"/>
    <w:rsid w:val="00E15E3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AC33BD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5</cp:revision>
  <dcterms:created xsi:type="dcterms:W3CDTF">2013-12-23T23:15:00Z</dcterms:created>
  <dcterms:modified xsi:type="dcterms:W3CDTF">2026-05-18T15:05:00Z</dcterms:modified>
  <cp:category/>
</cp:coreProperties>
</file>